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6830862" name="94e19420-f7b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632689" name="94e19420-f7b8-11f0-8ab8-11df2af63ac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0736032" name="f00c96e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004176" name="f00c96e0-f7ba-11f0-8ab8-11df2af63ac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448727" name="4b24781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395918" name="4b247810-f7c3-11f0-8ab8-11df2af63ac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3011980" name="8b314ff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662764" name="8b314ff0-f7c8-11f0-8ab8-11df2af63a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1799732" name="03db63e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302539" name="03db63e0-f7bb-11f0-8ab8-11df2af63ac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1821946" name="40f4bdf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560428" name="40f4bdf0-f7c3-11f0-8ab8-11df2af63ac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1751189" name="b442696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612866" name="b4426960-f7c3-11f0-8ab8-11df2af63ac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5216713" name="85e9504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47121" name="85e95040-f7ca-11f0-8ab8-11df2af63ac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6539043" name="f69a0250-f7c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291464" name="f69a0250-f7cd-11f0-8ab8-11df2af63ac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5949236" name="12cc76a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634772" name="12cc76a0-f7bb-11f0-8ab8-11df2af63ac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0335758" name="cca02d0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376977" name="cca02d00-f7c6-11f0-8ab8-11df2af63ac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2766968" name="92dc3c5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70431" name="92dc3c50-f7ba-11f0-8ab8-11df2af63ac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2190081" name="f42e109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52222" name="f42e1090-f7bb-11f0-8ab8-11df2af63ac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9846028" name="601d2cd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98767" name="601d2cd0-f7c8-11f0-8ab8-11df2af63ac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6841911" name="e335951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691786" name="e3359510-f7bb-11f0-8ab8-11df2af63ac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Scheune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7838991" name="2daa4ae0-f7b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920164" name="2daa4ae0-f7bd-11f0-8ab8-11df2af63ac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kleine Scheune am Haus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6377895" name="3ad04fb0-f7bf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64524" name="3ad04fb0-f7bf-11f0-8ab8-11df2af63ac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Scheune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884928" name="eb5ee5f0-f7b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689666" name="eb5ee5f0-f7bd-11f0-8ab8-11df2af63ac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gesamtes Wohngebäude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972507" name="2c5c1bd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044905" name="2c5c1bd0-f7c4-11f0-8ab8-11df2af63ac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sämtliche Holzbauteile </w:t>
            </w:r>
          </w:p>
          <w:p>
            <w:pPr>
              <w:spacing w:before="0" w:after="0" w:line="240" w:lineRule="auto"/>
            </w:pPr>
            <w:r>
              <w:t>alle Häuser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6678566" name="0294abb0-f7be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504551" name="0294abb0-f7be-11f0-8ab8-11df2af63ac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653407" name="e87d9f5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932698" name="e87d9f50-f7ba-11f0-8ab8-11df2af63ac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2181200" name="34fee9d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694313" name="34fee9d0-f7c3-11f0-8ab8-11df2af63ac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8558548" name="9c32136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863830" name="9c321360-f7c9-11f0-8ab8-11df2af63ac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Zwischenböden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8462135" name="c92142a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160779" name="c92142a0-f7ca-11f0-8ab8-11df2af63ac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Zwischenböden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0272804" name="dfbdb92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704988" name="dfbdb920-f7cb-11f0-8ab8-11df2af63ac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Soühlbecken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6832959" name="1d21cb1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943900" name="1d21cb10-f7c4-11f0-8ab8-11df2af63ac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 / 2.OG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Faserzement/ LAP/ Schnüre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9117007" name="eafabe3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213151" name="eafabe30-f7c3-11f0-8ab8-11df2af63ac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 / 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4166748" name="ff9e405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548909" name="ff9e4050-f7c3-11f0-8ab8-11df2af63ac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Treppenhaus</w:t>
            </w:r>
          </w:p>
        </w:tc>
        <w:tc>
          <w:p>
            <w:pPr>
              <w:spacing w:before="0" w:after="0" w:line="240" w:lineRule="auto"/>
            </w:pPr>
            <w:r>
              <w:t>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1340772" name="3d7f3ee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891021" name="3d7f3ee0-f7c6-11f0-8ab8-11df2af63ac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mit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3966674" name="d973c18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728237" name="d973c180-f7c7-11f0-8ab8-11df2af63ac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Leiste</w:t>
            </w:r>
          </w:p>
        </w:tc>
        <w:tc>
          <w:p>
            <w:pPr>
              <w:spacing w:before="0" w:after="0" w:line="240" w:lineRule="auto"/>
            </w:pPr>
            <w:r>
              <w:t>Sockelleim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1147532" name="f2377a4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049150" name="f2377a40-f7c7-11f0-8ab8-11df2af63ac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 / 2.OG</w:t>
            </w:r>
          </w:p>
        </w:tc>
        <w:tc>
          <w:p>
            <w:pPr>
              <w:spacing w:before="0" w:after="0" w:line="240" w:lineRule="auto"/>
            </w:pPr>
            <w:r>
              <w:t>Kunstfenster</w:t>
            </w:r>
          </w:p>
        </w:tc>
        <w:tc>
          <w:p>
            <w:pPr>
              <w:spacing w:before="0" w:after="0" w:line="240" w:lineRule="auto"/>
            </w:pPr>
            <w:r>
              <w:t>Blei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5206932" name="e791894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107171" name="e7918940-f7c8-11f0-8ab8-11df2af63ac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9738945" name="a623da2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029110" name="a623da20-f7c9-11f0-8ab8-11df2af63ac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Soense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2377294" name="01c75db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118534" name="01c75db0-f7cb-11f0-8ab8-11df2af63ac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Wände, Boden</w:t>
            </w:r>
          </w:p>
        </w:tc>
        <w:tc>
          <w:p>
            <w:pPr>
              <w:spacing w:before="0" w:after="0" w:line="240" w:lineRule="auto"/>
            </w:pPr>
            <w:r>
              <w:t>sämtlicher Einbau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783132" name="848cd81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424087" name="848cd810-f7cb-11f0-8ab8-11df2af63ac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Flanschdichtung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9853567" name="75d88ac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380156" name="75d88ac0-f7cc-11f0-8ab8-11df2af63ac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Abgasrohr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8957387" name="a3bda83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729318" name="a3bda830-f7cc-11f0-8ab8-11df2af63ac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 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9026365" name="b91251e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865774" name="b91251e0-f7cc-11f0-8ab8-11df2af63ac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7755425" name="c14bd39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549879" name="c14bd390-f7c7-11f0-8ab8-11df2af63ac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6967196" name="c901b41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116356" name="c901b410-f7c7-11f0-8ab8-11df2af63ac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Churerstrasse 49, Altstätten SG</w:t>
          </w:r>
        </w:p>
        <w:p>
          <w:pPr>
            <w:spacing w:before="0" w:after="0"/>
          </w:pPr>
          <w:r>
            <w:t>698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